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46D0C" w14:textId="0E657AB9" w:rsidR="009E6EFC" w:rsidRDefault="00D95F6A">
      <w:pPr>
        <w:pStyle w:val="Title"/>
        <w:jc w:val="center"/>
      </w:pPr>
      <w:r>
        <w:t xml:space="preserve">Ulster University </w:t>
      </w:r>
      <w:r w:rsidR="00FC3BCA">
        <w:t>Student</w:t>
      </w:r>
      <w:r>
        <w:t>s’</w:t>
      </w:r>
      <w:r w:rsidR="00FC3BCA">
        <w:t xml:space="preserve"> Union Policy</w:t>
      </w:r>
    </w:p>
    <w:p w14:paraId="71E845DD" w14:textId="77777777" w:rsidR="009E6EFC" w:rsidRDefault="00FC3BCA">
      <w:pPr>
        <w:pStyle w:val="Heading1"/>
      </w:pPr>
      <w:r w:rsidRPr="0015459A">
        <w:rPr>
          <w:color w:val="FF00FF"/>
        </w:rPr>
        <w:t>1. Policy Title</w:t>
      </w:r>
    </w:p>
    <w:p w14:paraId="76CD2DB0" w14:textId="7204380D" w:rsidR="009E6EFC" w:rsidRPr="008F179F" w:rsidRDefault="00552D8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Anti-discrimination / Don’t be a dick </w:t>
      </w:r>
    </w:p>
    <w:p w14:paraId="385EA343" w14:textId="47F3B455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 xml:space="preserve">2. Purpose </w:t>
      </w:r>
    </w:p>
    <w:p w14:paraId="21AA1197" w14:textId="2383CDBF" w:rsidR="009E6EFC" w:rsidRPr="008F179F" w:rsidRDefault="00552D8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This policy aims to make clear U</w:t>
      </w:r>
      <w:r w:rsidR="004F4E6D">
        <w:rPr>
          <w:rFonts w:asciiTheme="majorHAnsi" w:hAnsiTheme="majorHAnsi" w:cstheme="majorHAnsi"/>
        </w:rPr>
        <w:t xml:space="preserve">USU’s stance on acts of discrimination. Discrimination in any form </w:t>
      </w:r>
      <w:r w:rsidR="00676867">
        <w:rPr>
          <w:rFonts w:asciiTheme="majorHAnsi" w:hAnsiTheme="majorHAnsi" w:cstheme="majorHAnsi"/>
        </w:rPr>
        <w:t xml:space="preserve">will not be tolerated. </w:t>
      </w:r>
    </w:p>
    <w:p w14:paraId="4C7D998B" w14:textId="7F12B67C" w:rsidR="009E6EFC" w:rsidRDefault="00946BC5">
      <w:pPr>
        <w:pStyle w:val="Heading1"/>
        <w:rPr>
          <w:color w:val="FF00FF"/>
        </w:rPr>
      </w:pPr>
      <w:r>
        <w:rPr>
          <w:color w:val="FF00FF"/>
        </w:rPr>
        <w:t>3</w:t>
      </w:r>
      <w:r w:rsidR="00FC3BCA" w:rsidRPr="0015459A">
        <w:rPr>
          <w:color w:val="FF00FF"/>
        </w:rPr>
        <w:t>. Definitions (if needed</w:t>
      </w:r>
      <w:r w:rsidR="0015459A">
        <w:rPr>
          <w:color w:val="FF00FF"/>
        </w:rPr>
        <w:t>, delete where necessary</w:t>
      </w:r>
      <w:r w:rsidR="00FC3BCA" w:rsidRPr="0015459A">
        <w:rPr>
          <w:color w:val="FF00FF"/>
        </w:rPr>
        <w:t>)</w:t>
      </w:r>
    </w:p>
    <w:p w14:paraId="6A4019F2" w14:textId="1E2E08E5" w:rsidR="00552D85" w:rsidRPr="00552D85" w:rsidRDefault="00552D85" w:rsidP="00552D85">
      <w:r>
        <w:t xml:space="preserve">Discrimination </w:t>
      </w:r>
      <w:r w:rsidR="00F81F7B">
        <w:t xml:space="preserve">- </w:t>
      </w:r>
      <w:r w:rsidR="00F81F7B" w:rsidRPr="00F81F7B">
        <w:t>the unjust or prejudicial treatment of different categories of people, especially on the grounds of ethnicity, age, sex, or ability</w:t>
      </w:r>
    </w:p>
    <w:p w14:paraId="67EF7290" w14:textId="03AB87CC" w:rsidR="009E6EFC" w:rsidRPr="0015459A" w:rsidRDefault="00946BC5">
      <w:pPr>
        <w:pStyle w:val="Heading1"/>
        <w:rPr>
          <w:color w:val="FF00FF"/>
        </w:rPr>
      </w:pPr>
      <w:r>
        <w:rPr>
          <w:color w:val="FF00FF"/>
        </w:rPr>
        <w:t>4</w:t>
      </w:r>
      <w:r w:rsidR="00FC3BCA" w:rsidRPr="0015459A">
        <w:rPr>
          <w:color w:val="FF00FF"/>
        </w:rPr>
        <w:t>. Policy Principles / Commitments</w:t>
      </w:r>
    </w:p>
    <w:p w14:paraId="67105032" w14:textId="086D0881" w:rsidR="00D01278" w:rsidRDefault="00676867" w:rsidP="009157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Discrimination in any form will not be tolerated</w:t>
      </w:r>
      <w:r w:rsidR="00F600EB">
        <w:rPr>
          <w:rFonts w:asciiTheme="majorHAnsi" w:hAnsiTheme="majorHAnsi" w:cstheme="majorHAnsi"/>
        </w:rPr>
        <w:t xml:space="preserve"> within UUSU. </w:t>
      </w:r>
    </w:p>
    <w:p w14:paraId="12B52549" w14:textId="05FFE4C6" w:rsidR="00F600EB" w:rsidRDefault="00F600EB" w:rsidP="009157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UUSU is an inclusive environment for all students. </w:t>
      </w:r>
    </w:p>
    <w:p w14:paraId="228E21F1" w14:textId="47C930E1" w:rsidR="00F600EB" w:rsidRPr="00915772" w:rsidRDefault="00F600EB" w:rsidP="0091577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Where there </w:t>
      </w:r>
      <w:proofErr w:type="gramStart"/>
      <w:r>
        <w:rPr>
          <w:rFonts w:asciiTheme="majorHAnsi" w:hAnsiTheme="majorHAnsi" w:cstheme="majorHAnsi"/>
        </w:rPr>
        <w:t>is</w:t>
      </w:r>
      <w:proofErr w:type="gramEnd"/>
      <w:r>
        <w:rPr>
          <w:rFonts w:asciiTheme="majorHAnsi" w:hAnsiTheme="majorHAnsi" w:cstheme="majorHAnsi"/>
        </w:rPr>
        <w:t xml:space="preserve"> any grounds to accuse any element</w:t>
      </w:r>
      <w:r w:rsidR="00E74D04">
        <w:rPr>
          <w:rFonts w:asciiTheme="majorHAnsi" w:hAnsiTheme="majorHAnsi" w:cstheme="majorHAnsi"/>
        </w:rPr>
        <w:t xml:space="preserve"> of</w:t>
      </w:r>
      <w:r>
        <w:rPr>
          <w:rFonts w:asciiTheme="majorHAnsi" w:hAnsiTheme="majorHAnsi" w:cstheme="majorHAnsi"/>
        </w:rPr>
        <w:t>, student</w:t>
      </w:r>
      <w:r w:rsidR="00E74D04">
        <w:rPr>
          <w:rFonts w:asciiTheme="majorHAnsi" w:hAnsiTheme="majorHAnsi" w:cstheme="majorHAnsi"/>
        </w:rPr>
        <w:t xml:space="preserve"> of</w:t>
      </w:r>
      <w:r>
        <w:rPr>
          <w:rFonts w:asciiTheme="majorHAnsi" w:hAnsiTheme="majorHAnsi" w:cstheme="majorHAnsi"/>
        </w:rPr>
        <w:t>, or</w:t>
      </w:r>
      <w:r w:rsidR="00E74D04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staff of </w:t>
      </w:r>
      <w:r w:rsidR="00E74D04">
        <w:rPr>
          <w:rFonts w:asciiTheme="majorHAnsi" w:hAnsiTheme="majorHAnsi" w:cstheme="majorHAnsi"/>
        </w:rPr>
        <w:t xml:space="preserve">UUSU of </w:t>
      </w:r>
      <w:r w:rsidR="00627678">
        <w:rPr>
          <w:rFonts w:asciiTheme="majorHAnsi" w:hAnsiTheme="majorHAnsi" w:cstheme="majorHAnsi"/>
        </w:rPr>
        <w:t xml:space="preserve">discrimination this will be handled with the utmost urgency and dealt with accordingly. </w:t>
      </w:r>
    </w:p>
    <w:p w14:paraId="08712407" w14:textId="77777777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6. Objectives</w:t>
      </w:r>
    </w:p>
    <w:p w14:paraId="26D22A08" w14:textId="338A2059" w:rsidR="00EE0955" w:rsidRDefault="00627678" w:rsidP="00BC3E7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To ensure that UUSU remains anti-discriminatory and</w:t>
      </w:r>
      <w:r w:rsidR="00EE0955">
        <w:rPr>
          <w:rFonts w:asciiTheme="majorHAnsi" w:hAnsiTheme="majorHAnsi" w:cstheme="majorHAnsi"/>
        </w:rPr>
        <w:t xml:space="preserve"> inclusive for all students. </w:t>
      </w:r>
    </w:p>
    <w:p w14:paraId="24B65D18" w14:textId="3941FCD4" w:rsidR="00E74D04" w:rsidRPr="00BC3E7A" w:rsidRDefault="00E74D04" w:rsidP="00BC3E7A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To establish the best practice in terms of inclusion and ensure that these standards are upheld across the organization. </w:t>
      </w:r>
    </w:p>
    <w:p w14:paraId="7BE4AD48" w14:textId="73C73FA8" w:rsidR="009E6EFC" w:rsidRDefault="00FC3BCA">
      <w:pPr>
        <w:pStyle w:val="Heading1"/>
        <w:rPr>
          <w:color w:val="FF00FF"/>
        </w:rPr>
      </w:pPr>
      <w:r w:rsidRPr="0015459A">
        <w:rPr>
          <w:color w:val="FF00FF"/>
        </w:rPr>
        <w:t xml:space="preserve">7. Actions </w:t>
      </w:r>
    </w:p>
    <w:p w14:paraId="77E64975" w14:textId="2DE54F82" w:rsidR="00EE0955" w:rsidRDefault="00EE0955" w:rsidP="00EE0955">
      <w:r w:rsidRPr="003A6CE1">
        <w:rPr>
          <w:highlight w:val="yellow"/>
        </w:rPr>
        <w:t xml:space="preserve">Open forums to students who can influence the flexibility of UUSU socials, events </w:t>
      </w:r>
      <w:proofErr w:type="spellStart"/>
      <w:r w:rsidRPr="003A6CE1">
        <w:rPr>
          <w:highlight w:val="yellow"/>
        </w:rPr>
        <w:t>etc</w:t>
      </w:r>
      <w:proofErr w:type="spellEnd"/>
      <w:r w:rsidRPr="003A6CE1">
        <w:rPr>
          <w:highlight w:val="yellow"/>
        </w:rPr>
        <w:t xml:space="preserve"> t</w:t>
      </w:r>
      <w:r w:rsidR="003A6CE1" w:rsidRPr="003A6CE1">
        <w:rPr>
          <w:highlight w:val="yellow"/>
        </w:rPr>
        <w:t>o ensure that they are accessible to all students no matter their ability, financial situation, learning capabilities etc.</w:t>
      </w:r>
      <w:r w:rsidR="003A6CE1">
        <w:t xml:space="preserve"> </w:t>
      </w:r>
    </w:p>
    <w:p w14:paraId="0834A111" w14:textId="0205CA55" w:rsidR="003A6CE1" w:rsidRDefault="003A6CE1" w:rsidP="00EE0955">
      <w:r w:rsidRPr="003A6CE1">
        <w:rPr>
          <w:highlight w:val="yellow"/>
        </w:rPr>
        <w:t>Gon just make my life easy and don’t be a dick</w:t>
      </w:r>
      <w:r>
        <w:t xml:space="preserve"> </w:t>
      </w:r>
    </w:p>
    <w:p w14:paraId="765796F2" w14:textId="58402714" w:rsidR="00BD75B8" w:rsidRPr="00EE0955" w:rsidRDefault="00BD75B8" w:rsidP="00EE0955">
      <w:proofErr w:type="spellStart"/>
      <w:r w:rsidRPr="00BD75B8">
        <w:rPr>
          <w:highlight w:val="yellow"/>
        </w:rPr>
        <w:t>Unconcious</w:t>
      </w:r>
      <w:proofErr w:type="spellEnd"/>
      <w:r w:rsidRPr="00BD75B8">
        <w:rPr>
          <w:highlight w:val="yellow"/>
        </w:rPr>
        <w:t xml:space="preserve"> bias training as noted in VPEB’s manifesto</w:t>
      </w:r>
      <w:r>
        <w:t xml:space="preserve"> </w:t>
      </w:r>
    </w:p>
    <w:p w14:paraId="269B6235" w14:textId="77777777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lastRenderedPageBreak/>
        <w:t>8. Roles &amp; Responsibilities</w:t>
      </w:r>
    </w:p>
    <w:p w14:paraId="573077B2" w14:textId="77777777" w:rsidR="00BD75B8" w:rsidRDefault="00BD75B8" w:rsidP="00BD75B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Ulster University Students’ Union, Vice President for Equality and Belonging is the policy lead for this policy. Catherine (</w:t>
      </w:r>
      <w:hyperlink r:id="rId6" w:history="1">
        <w:r w:rsidRPr="00D20F8D">
          <w:rPr>
            <w:rStyle w:val="Hyperlink"/>
            <w:rFonts w:asciiTheme="majorHAnsi" w:hAnsiTheme="majorHAnsi" w:cstheme="majorHAnsi"/>
          </w:rPr>
          <w:t>c.mailey@ulster.ac.uk</w:t>
        </w:r>
      </w:hyperlink>
      <w:r>
        <w:rPr>
          <w:rFonts w:asciiTheme="majorHAnsi" w:hAnsiTheme="majorHAnsi" w:cstheme="majorHAnsi"/>
        </w:rPr>
        <w:t xml:space="preserve">) will lead UUSU and the Student Executive in lobbying, advocacy and the actioning of this policy. </w:t>
      </w:r>
    </w:p>
    <w:p w14:paraId="796CC0D3" w14:textId="77777777" w:rsidR="00BD75B8" w:rsidRPr="001F2C53" w:rsidRDefault="00BD75B8" w:rsidP="00BD75B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Our campaigns coordinator, Rosie McKenna (</w:t>
      </w:r>
      <w:hyperlink r:id="rId7" w:history="1">
        <w:r w:rsidRPr="00D20F8D">
          <w:rPr>
            <w:rStyle w:val="Hyperlink"/>
            <w:rFonts w:asciiTheme="majorHAnsi" w:hAnsiTheme="majorHAnsi" w:cstheme="majorHAnsi"/>
          </w:rPr>
          <w:t>s.mckenna@ulster.ac.uk</w:t>
        </w:r>
      </w:hyperlink>
      <w:r>
        <w:rPr>
          <w:rFonts w:asciiTheme="majorHAnsi" w:hAnsiTheme="majorHAnsi" w:cstheme="majorHAnsi"/>
        </w:rPr>
        <w:t>) supports Student Executive on the delivery of campaigning, lobbying and advocacy work.</w:t>
      </w:r>
    </w:p>
    <w:p w14:paraId="3AD36BBF" w14:textId="77777777" w:rsidR="000E2D40" w:rsidRDefault="0015459A">
      <w:pPr>
        <w:pStyle w:val="Heading1"/>
        <w:rPr>
          <w:color w:val="FF00FF"/>
        </w:rPr>
      </w:pPr>
      <w:r w:rsidRPr="0015459A">
        <w:rPr>
          <w:color w:val="FF00FF"/>
        </w:rPr>
        <w:t>9</w:t>
      </w:r>
      <w:r w:rsidR="00FC3BCA" w:rsidRPr="0015459A">
        <w:rPr>
          <w:color w:val="FF00FF"/>
        </w:rPr>
        <w:t xml:space="preserve">. </w:t>
      </w:r>
      <w:r w:rsidR="000E2D40">
        <w:rPr>
          <w:color w:val="FF00FF"/>
        </w:rPr>
        <w:t>Partnerships and Stakeholders</w:t>
      </w:r>
    </w:p>
    <w:p w14:paraId="728D45A2" w14:textId="2E1EB424" w:rsidR="00BD75B8" w:rsidRDefault="00BD75B8" w:rsidP="00BD75B8">
      <w:r>
        <w:t xml:space="preserve">All UUSU staff </w:t>
      </w:r>
    </w:p>
    <w:p w14:paraId="4E3E3A02" w14:textId="5760476E" w:rsidR="00BD75B8" w:rsidRPr="00BD75B8" w:rsidRDefault="00BD75B8" w:rsidP="00BD75B8">
      <w:r>
        <w:t>UUSU membership</w:t>
      </w:r>
    </w:p>
    <w:p w14:paraId="0D833026" w14:textId="2BC684B3" w:rsidR="009E6EFC" w:rsidRDefault="001638D1">
      <w:pPr>
        <w:pStyle w:val="Heading1"/>
        <w:rPr>
          <w:color w:val="FF00FF"/>
        </w:rPr>
      </w:pPr>
      <w:r>
        <w:rPr>
          <w:color w:val="FF00FF"/>
        </w:rPr>
        <w:t>1</w:t>
      </w:r>
      <w:r w:rsidR="00E707A9">
        <w:rPr>
          <w:color w:val="FF00FF"/>
        </w:rPr>
        <w:t>0</w:t>
      </w:r>
      <w:r>
        <w:rPr>
          <w:color w:val="FF00FF"/>
        </w:rPr>
        <w:t xml:space="preserve">. </w:t>
      </w:r>
      <w:r w:rsidR="00FC3BCA" w:rsidRPr="0015459A">
        <w:rPr>
          <w:color w:val="FF00FF"/>
        </w:rPr>
        <w:t>Monitoring &amp; Evaluation</w:t>
      </w:r>
    </w:p>
    <w:p w14:paraId="20B78E6A" w14:textId="6D59FB7E" w:rsidR="00E707A9" w:rsidRPr="00E707A9" w:rsidRDefault="00E707A9" w:rsidP="00E707A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UUSU will provide open channels for feedback and suggestions on the implementation of this policy and any related campaign.</w:t>
      </w:r>
    </w:p>
    <w:p w14:paraId="759ED583" w14:textId="41EACA70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="00E707A9">
        <w:rPr>
          <w:color w:val="FF00FF"/>
        </w:rPr>
        <w:t>1</w:t>
      </w:r>
      <w:r w:rsidRPr="0015459A">
        <w:rPr>
          <w:color w:val="FF00FF"/>
        </w:rPr>
        <w:t>. Reporting &amp; Transparency</w:t>
      </w:r>
    </w:p>
    <w:p w14:paraId="2450DE03" w14:textId="77777777" w:rsidR="00BB3643" w:rsidRDefault="00BB3643" w:rsidP="00BB364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The UUSU VP Equality and Belonging, will provide frequent updates to Student Council, Student Executive and Management Committee.</w:t>
      </w:r>
    </w:p>
    <w:p w14:paraId="4D61E272" w14:textId="77777777" w:rsidR="00BB3643" w:rsidRPr="00382455" w:rsidRDefault="00BB3643" w:rsidP="00BB3643">
      <w:r>
        <w:rPr>
          <w:rFonts w:asciiTheme="majorHAnsi" w:hAnsiTheme="majorHAnsi" w:cstheme="majorHAnsi"/>
        </w:rPr>
        <w:t xml:space="preserve">All other students welcome and </w:t>
      </w:r>
      <w:proofErr w:type="gramStart"/>
      <w:r>
        <w:rPr>
          <w:rFonts w:asciiTheme="majorHAnsi" w:hAnsiTheme="majorHAnsi" w:cstheme="majorHAnsi"/>
        </w:rPr>
        <w:t>encouraged</w:t>
      </w:r>
      <w:proofErr w:type="gramEnd"/>
      <w:r>
        <w:rPr>
          <w:rFonts w:asciiTheme="majorHAnsi" w:hAnsiTheme="majorHAnsi" w:cstheme="majorHAnsi"/>
        </w:rPr>
        <w:t xml:space="preserve"> to ask for the same updates! </w:t>
      </w:r>
    </w:p>
    <w:p w14:paraId="55D2C684" w14:textId="735581AF" w:rsidR="009E6EFC" w:rsidRPr="0015459A" w:rsidRDefault="00FC3BCA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="0015459A" w:rsidRPr="0015459A">
        <w:rPr>
          <w:color w:val="FF00FF"/>
        </w:rPr>
        <w:t>1</w:t>
      </w:r>
      <w:r w:rsidRPr="0015459A">
        <w:rPr>
          <w:color w:val="FF00FF"/>
        </w:rPr>
        <w:t>. Associated Policies / Documents</w:t>
      </w:r>
    </w:p>
    <w:p w14:paraId="12168A2D" w14:textId="6A2DDBBA" w:rsidR="009E6EFC" w:rsidRPr="001F2C53" w:rsidRDefault="00EB112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Are there any pieces of legislation or research to support this policy? Any evidence needed?</w:t>
      </w:r>
    </w:p>
    <w:sectPr w:rsidR="009E6EFC" w:rsidRPr="001F2C5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562ADF"/>
    <w:multiLevelType w:val="hybridMultilevel"/>
    <w:tmpl w:val="B2BEB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5E6A53"/>
    <w:multiLevelType w:val="hybridMultilevel"/>
    <w:tmpl w:val="920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B4DE2"/>
    <w:multiLevelType w:val="hybridMultilevel"/>
    <w:tmpl w:val="54C80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69149">
    <w:abstractNumId w:val="8"/>
  </w:num>
  <w:num w:numId="2" w16cid:durableId="733626301">
    <w:abstractNumId w:val="6"/>
  </w:num>
  <w:num w:numId="3" w16cid:durableId="267126383">
    <w:abstractNumId w:val="5"/>
  </w:num>
  <w:num w:numId="4" w16cid:durableId="1121607908">
    <w:abstractNumId w:val="4"/>
  </w:num>
  <w:num w:numId="5" w16cid:durableId="1997027607">
    <w:abstractNumId w:val="7"/>
  </w:num>
  <w:num w:numId="6" w16cid:durableId="1086414577">
    <w:abstractNumId w:val="3"/>
  </w:num>
  <w:num w:numId="7" w16cid:durableId="656106177">
    <w:abstractNumId w:val="2"/>
  </w:num>
  <w:num w:numId="8" w16cid:durableId="1328481207">
    <w:abstractNumId w:val="1"/>
  </w:num>
  <w:num w:numId="9" w16cid:durableId="2102951359">
    <w:abstractNumId w:val="0"/>
  </w:num>
  <w:num w:numId="10" w16cid:durableId="1353262529">
    <w:abstractNumId w:val="10"/>
  </w:num>
  <w:num w:numId="11" w16cid:durableId="406459217">
    <w:abstractNumId w:val="11"/>
  </w:num>
  <w:num w:numId="12" w16cid:durableId="13919990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EE"/>
    <w:rsid w:val="00034616"/>
    <w:rsid w:val="0006063C"/>
    <w:rsid w:val="000B237F"/>
    <w:rsid w:val="000E2D40"/>
    <w:rsid w:val="0015074B"/>
    <w:rsid w:val="0015459A"/>
    <w:rsid w:val="001638D1"/>
    <w:rsid w:val="001F2C53"/>
    <w:rsid w:val="002274E0"/>
    <w:rsid w:val="00283CEF"/>
    <w:rsid w:val="0029639D"/>
    <w:rsid w:val="002A7A74"/>
    <w:rsid w:val="002C026E"/>
    <w:rsid w:val="00326F90"/>
    <w:rsid w:val="003A6CE1"/>
    <w:rsid w:val="004545D0"/>
    <w:rsid w:val="00486ED5"/>
    <w:rsid w:val="004F4E6D"/>
    <w:rsid w:val="00537E46"/>
    <w:rsid w:val="00552D85"/>
    <w:rsid w:val="00601EDB"/>
    <w:rsid w:val="00620DC8"/>
    <w:rsid w:val="00627678"/>
    <w:rsid w:val="00676867"/>
    <w:rsid w:val="006E09CC"/>
    <w:rsid w:val="007663DF"/>
    <w:rsid w:val="008872E4"/>
    <w:rsid w:val="008C6A17"/>
    <w:rsid w:val="008F0659"/>
    <w:rsid w:val="008F179F"/>
    <w:rsid w:val="00915772"/>
    <w:rsid w:val="00946BC5"/>
    <w:rsid w:val="0096050C"/>
    <w:rsid w:val="009E6EFC"/>
    <w:rsid w:val="009F1C29"/>
    <w:rsid w:val="00A05193"/>
    <w:rsid w:val="00AA1D8D"/>
    <w:rsid w:val="00AD7CA4"/>
    <w:rsid w:val="00AF4CF6"/>
    <w:rsid w:val="00B47730"/>
    <w:rsid w:val="00BA3B79"/>
    <w:rsid w:val="00BB3643"/>
    <w:rsid w:val="00BC3E7A"/>
    <w:rsid w:val="00BD75B8"/>
    <w:rsid w:val="00C037C8"/>
    <w:rsid w:val="00C41713"/>
    <w:rsid w:val="00C83AE2"/>
    <w:rsid w:val="00CB0664"/>
    <w:rsid w:val="00D01278"/>
    <w:rsid w:val="00D25A78"/>
    <w:rsid w:val="00D710DE"/>
    <w:rsid w:val="00D95F6A"/>
    <w:rsid w:val="00DB47A0"/>
    <w:rsid w:val="00E07724"/>
    <w:rsid w:val="00E707A9"/>
    <w:rsid w:val="00E74D04"/>
    <w:rsid w:val="00E76F92"/>
    <w:rsid w:val="00E936DF"/>
    <w:rsid w:val="00EB1121"/>
    <w:rsid w:val="00EC51FB"/>
    <w:rsid w:val="00EE0955"/>
    <w:rsid w:val="00F0566D"/>
    <w:rsid w:val="00F600EB"/>
    <w:rsid w:val="00F72DF9"/>
    <w:rsid w:val="00F81F7B"/>
    <w:rsid w:val="00F93B3D"/>
    <w:rsid w:val="00FC276C"/>
    <w:rsid w:val="00FC3B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5B47C0"/>
  <w14:defaultImageDpi w14:val="300"/>
  <w15:docId w15:val="{76DEB4AF-3C8C-4822-A5DF-7C08F70B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2D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2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mckenna@ulster.ac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.mailey@ulster.ac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1940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Mailey, Catherine</cp:lastModifiedBy>
  <cp:revision>15</cp:revision>
  <dcterms:created xsi:type="dcterms:W3CDTF">2025-08-05T13:18:00Z</dcterms:created>
  <dcterms:modified xsi:type="dcterms:W3CDTF">2025-11-07T11:06:00Z</dcterms:modified>
  <cp:category/>
</cp:coreProperties>
</file>